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w15="http://schemas.microsoft.com/office/word/2012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9200529" name="deb4f7e0-4854-11f0-9b24-7b420df84a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983476" name="deb4f7e0-4854-11f0-9b24-7b420df84a2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2062520" name="021fbda0-4855-11f0-a4ca-9f9f2ce8d9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316418" name="021fbda0-4855-11f0-a4ca-9f9f2ce8d9c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8644107" name="17e0bdb0-4855-11f0-845a-cbc2a6be5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094530" name="17e0bdb0-4855-11f0-845a-cbc2a6be577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4082160" name="260bc150-4855-11f0-a8a2-7dd4b1697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775831" name="260bc150-4855-11f0-a8a2-7dd4b1697e7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 -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0341802" name="8759c500-4856-11f0-86ea-c313759dd5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932422" name="8759c500-4856-11f0-86ea-c313759dd58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/ Schlafzimmer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6332971" name="a1acd050-4856-11f0-83e2-edc03a9953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389677" name="a1acd050-4856-11f0-83e2-edc03a9953f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0326544" name="d2803410-4856-11f0-b3b2-3780993474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979529" name="d2803410-4856-11f0-b3b2-37809934747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-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2839218" name="eb9a7140-4856-11f0-a200-4d3caffe74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630352" name="eb9a7140-4856-11f0-a200-4d3caffe74a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8374131" name="b9e0fdd0-4857-11f0-8dab-53714e5170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790777" name="b9e0fdd0-4857-11f0-8dab-53714e5170e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5242468" name="c91708d0-4857-11f0-b7e3-7fb4548e7c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062288" name="c91708d0-4857-11f0-b7e3-7fb4548e7c3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6772908" name="e45d7f60-4858-11f0-b753-b53ce963fa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269586" name="e45d7f60-4858-11f0-b753-b53ce963fa4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082842" name="3ac31cc0-4859-11f0-9a72-41d57446ec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65952" name="3ac31cc0-4859-11f0-9a72-41d57446ecc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4148079" name="4f3332d0-4859-11f0-9f31-212ef2579e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717161" name="4f3332d0-4859-11f0-9f31-212ef2579ed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-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3577131" name="b2942d70-4859-11f0-84bd-cb85ad84f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241547" name="b2942d70-4859-11f0-84bd-cb85ad84f29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724117" name="5a1b9920-485a-11f0-b9c4-4ded7088da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0857429" name="5a1b9920-485a-11f0-b9c4-4ded7088daa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7672843" name="706cf250-485a-11f0-ba3f-5107275965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891758" name="706cf250-485a-11f0-ba3f-51072759652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4315541" name="ebcc8b80-485b-11f0-87af-f3b063967e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71226" name="ebcc8b80-485b-11f0-87af-f3b063967e0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5997710" name="63f54e90-485b-11f0-a542-a51424078c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411861" name="63f54e90-485b-11f0-a542-a51424078c9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3783826" name="7a044790-485b-11f0-a41e-734d907d3c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478259" name="7a044790-485b-11f0-a41e-734d907d3c5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1936203" name="bb1450e0-485b-11f0-ae84-193db037ac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960150" name="bb1450e0-485b-11f0-ae84-193db037ac4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Akustik 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5398158" name="358e3a70-485c-11f0-b310-314b13641f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711963" name="358e3a70-485c-11f0-b310-314b13641f4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0241947" name="7e566e30-485c-11f0-bad5-cdc612c755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722948" name="7e566e30-485c-11f0-bad5-cdc612c7555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8559676" name="f5f439e0-485c-11f0-9164-efcf4f10ca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740345" name="f5f439e0-485c-11f0-9164-efcf4f10ca1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8878657" name="0b91ac60-485d-11f0-a457-1b35363543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371249" name="0b91ac60-485d-11f0-a457-1b35363543a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w15="http://schemas.microsoft.com/office/word/2012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w15="http://schemas.microsoft.com/office/word/2012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 Ringstrasse 6, 8903 Birmensdorf</w:t>
          </w:r>
        </w:p>
        <w:p>
          <w:pPr>
            <w:spacing w:before="0" w:after="0"/>
          </w:pPr>
          <w:r>
            <w:t>267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w15="http://schemas.microsoft.com/office/word/2012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w15="http://schemas.microsoft.com/office/word/2012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